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Steigzone UV3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Steigzone </w:t>
            </w:r>
          </w:p>
        </w:tc>
        <w:tc>
          <w:p>
            <w:pPr>
              <w:spacing w:before="0" w:after="0" w:line="240" w:lineRule="auto"/>
            </w:pPr>
            <w:r>
              <w:t>Brandschutzmörtel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68257162" name="eb5d0140-1eb9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3645639" name="eb5d0140-1eb9-11f1-961e-6728523375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Südallee 22, 5000 Aarau</w:t>
          </w:r>
        </w:p>
        <w:p>
          <w:pPr>
            <w:spacing w:before="0" w:after="0"/>
          </w:pPr>
          <w:r>
            <w:t>792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